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67923731" name="019f4bbe-bb5c-7cd3-bb86-a1886af09fb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75087948" name="019f4bbe-bb5c-7cd3-bb86-a1886af09fb9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Wohnzimner / Schlafzimmer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89956021" name="019f4bee-e1e6-7f4a-a6b8-c08ca347768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9513806" name="019f4bee-e1e6-7f4a-a6b8-c08ca347768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OG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325443321" name="019f4beb-5fe0-74ff-9db0-2a285bc91f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20763840" name="019f4beb-5fe0-74ff-9db0-2a285bc91fd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75874231" name="019f4bf0-b288-7d6a-a6fe-def5a921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3259984" name="019f4bf0-b288-7d6a-a6fe-def5a921b99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Sitzplatz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815316549" name="019f4bf4-8c8e-795c-badf-4d61ddf04ea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09187003" name="019f4bf4-8c8e-795c-badf-4d61ddf04eaa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705794835" name="019f4bff-33ec-7d91-bb52-eb850f760ec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595022" name="019f4bff-33ec-7d91-bb52-eb850f760ec7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08925376" name="019f4bfa-0359-709a-9ea6-2c17e25b58b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1195611" name="019f4bfa-0359-709a-9ea6-2c17e25b58b0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201797446" name="019f4bfe-7f45-7ff3-bfea-2f00b2029a1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4795121" name="019f4bfe-7f45-7ff3-bfea-2f00b2029a1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167895339" name="019f4bfa-dff3-797b-b8f0-bdf01c38234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09666271" name="019f4bfa-dff3-797b-b8f0-bdf01c382341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566037399" name="019f4bfb-84fc-75e1-a876-fa6892d9de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47576116" name="019f4bfb-84fc-75e1-a876-fa6892d9de17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Treppenhaus / Dachzimmer </w:t>
            </w:r>
          </w:p>
          <w:p>
            <w:pPr>
              <w:spacing w:before="0" w:after="0" w:line="240" w:lineRule="auto"/>
            </w:pPr>
            <w:r>
              <w:t>EG- DG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35080812" name="019f4c02-0919-7c40-af54-5e464f6f78d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35091180" name="019f4c02-0919-7c40-af54-5e464f6f78df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Estrich </w:t>
            </w:r>
          </w:p>
          <w:p>
            <w:pPr>
              <w:spacing w:before="0" w:after="0" w:line="240" w:lineRule="auto"/>
            </w:pPr>
            <w:r>
              <w:t>DG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Unterdach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3953816" name="019f4c04-323b-7a25-bec8-4bafe173ebe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8736955" name="019f4c04-323b-7a25-bec8-4bafe173ebe1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Keller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924491235" name="019f4c0b-a509-7e27-93ee-e307659d28a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95813754" name="019f4c0b-a509-7e27-93ee-e307659d28a7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7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Müliweiher Neuheim</w:t>
          </w:r>
        </w:p>
        <w:p>
          <w:pPr>
            <w:spacing w:before="0" w:after="0"/>
          </w:pPr>
          <w:r>
            <w:t>1049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footer.xml" Type="http://schemas.openxmlformats.org/officeDocument/2006/relationships/footer" Id="rId17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